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Küche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3526676" name="019e4541-bc74-7171-9439-d1f30498f0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6090724" name="019e4541-bc74-7171-9439-d1f30498f02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3136568" name="019e4547-4a96-7634-88cf-da130b8b7d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080125" name="019e4547-4a96-7634-88cf-da130b8b7d4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84950127" name="019e4550-d4db-7fdf-915c-13b71fa11c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3125951" name="019e4550-d4db-7fdf-915c-13b71fa11cf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Gang/ Küche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40558885" name="019e4543-da0a-7a08-9462-632fbc7d89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0901642" name="019e4543-da0a-7a08-9462-632fbc7d890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9. OG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91019266" name="019e4545-1e84-7f93-9756-210718e857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00233" name="019e4545-1e84-7f93-9756-210718e857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6182840" name="019e4549-8b45-7fe1-8708-f350b6b7b6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944077" name="019e4549-8b45-7fe1-8708-f350b6b7b69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61056919" name="019e4548-90fa-733c-9f42-fd5392170e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2123960" name="019e4548-90fa-733c-9f42-fd5392170ea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Ergolzstrasse 14, 4414 Füllinsdorf</w:t>
          </w:r>
        </w:p>
        <w:p>
          <w:pPr>
            <w:spacing w:before="0" w:after="0"/>
          </w:pPr>
          <w:r>
            <w:t>DN 916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